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0102A" w14:textId="1D00520C" w:rsidR="00212912" w:rsidRPr="00212912" w:rsidRDefault="00212912" w:rsidP="00212912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ZP/</w:t>
      </w:r>
      <w:r w:rsidR="007F09D0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3</w:t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/202</w:t>
      </w:r>
      <w:r w:rsidR="00BF685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6</w:t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</w:p>
    <w:p w14:paraId="1D1B975E" w14:textId="77777777" w:rsidR="00BF685A" w:rsidRDefault="00212912" w:rsidP="00212912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Postępowanie o udzielenie zamówienia publicznego w ramach projektu pn.: </w:t>
      </w:r>
      <w:r w:rsidR="00BF685A" w:rsidRPr="00BF685A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mobilnego”.</w:t>
      </w:r>
    </w:p>
    <w:p w14:paraId="563391A4" w14:textId="4F87858F" w:rsidR="00212912" w:rsidRDefault="00212912" w:rsidP="00212912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  <w:t xml:space="preserve">Załącznik nr </w:t>
      </w:r>
      <w:r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7</w:t>
      </w: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 do SWZ</w:t>
      </w:r>
    </w:p>
    <w:p w14:paraId="53F32024" w14:textId="77777777" w:rsidR="00212912" w:rsidRPr="00212912" w:rsidRDefault="00212912" w:rsidP="00212912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</w:p>
    <w:p w14:paraId="7311B68C" w14:textId="77777777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 xml:space="preserve">Zamawiający </w:t>
      </w:r>
    </w:p>
    <w:p w14:paraId="09951E16" w14:textId="77777777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>Przedsiębiorstwo Komunalne Sp. z o.o.</w:t>
      </w:r>
    </w:p>
    <w:p w14:paraId="38AFE3F8" w14:textId="77777777" w:rsidR="00212912" w:rsidRPr="00212912" w:rsidRDefault="00212912" w:rsidP="00212912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  <w:r w:rsidRPr="00212912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>Ul. Zamenhofa 17; 98-300 Wieluń</w:t>
      </w:r>
    </w:p>
    <w:p w14:paraId="4EC980DA" w14:textId="11CD5C07" w:rsidR="00212912" w:rsidRPr="00212912" w:rsidRDefault="00212912" w:rsidP="00212912">
      <w:pPr>
        <w:spacing w:after="0"/>
        <w:ind w:left="5000" w:firstLine="125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ab/>
      </w:r>
    </w:p>
    <w:p w14:paraId="23610A48" w14:textId="77777777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5CD432E3" w14:textId="77777777" w:rsid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ab/>
      </w:r>
      <w:r w:rsidRPr="00212912">
        <w:rPr>
          <w:rFonts w:ascii="Arial" w:eastAsia="Calibri" w:hAnsi="Arial" w:cs="Arial"/>
          <w:sz w:val="24"/>
          <w:szCs w:val="24"/>
          <w:lang w:val="pl-PL"/>
        </w:rPr>
        <w:tab/>
      </w:r>
      <w:r w:rsidRPr="00212912">
        <w:rPr>
          <w:rFonts w:ascii="Arial" w:eastAsia="Calibri" w:hAnsi="Arial" w:cs="Arial"/>
          <w:sz w:val="24"/>
          <w:szCs w:val="24"/>
          <w:lang w:val="pl-PL"/>
        </w:rPr>
        <w:tab/>
      </w:r>
      <w:r w:rsidRPr="00212912">
        <w:rPr>
          <w:rFonts w:ascii="Arial" w:eastAsia="Calibri" w:hAnsi="Arial" w:cs="Arial"/>
          <w:sz w:val="24"/>
          <w:szCs w:val="24"/>
          <w:lang w:val="pl-PL"/>
        </w:rPr>
        <w:tab/>
      </w:r>
      <w:r w:rsidRPr="00212912">
        <w:rPr>
          <w:rFonts w:ascii="Arial" w:eastAsia="Calibri" w:hAnsi="Arial" w:cs="Arial"/>
          <w:sz w:val="24"/>
          <w:szCs w:val="24"/>
          <w:lang w:val="pl-PL"/>
        </w:rPr>
        <w:tab/>
      </w:r>
      <w:r w:rsidRPr="00212912">
        <w:rPr>
          <w:rFonts w:ascii="Arial" w:eastAsia="Calibri" w:hAnsi="Arial" w:cs="Arial"/>
          <w:sz w:val="24"/>
          <w:szCs w:val="24"/>
          <w:lang w:val="pl-PL"/>
        </w:rPr>
        <w:tab/>
        <w:t>...................................., dnia  .........................</w:t>
      </w:r>
    </w:p>
    <w:p w14:paraId="6E3832A9" w14:textId="77777777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53B11A49" w14:textId="7462EA88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>Nazwa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212912">
        <w:rPr>
          <w:rFonts w:ascii="Arial" w:eastAsia="Calibri" w:hAnsi="Arial" w:cs="Arial"/>
          <w:sz w:val="24"/>
          <w:szCs w:val="24"/>
          <w:lang w:val="pl-PL"/>
        </w:rPr>
        <w:t>Wykonawcy: .....................................................................................................</w:t>
      </w:r>
    </w:p>
    <w:p w14:paraId="4C4A4AF8" w14:textId="77777777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592AEDE0" w14:textId="11CC645C" w:rsidR="00212912" w:rsidRPr="00212912" w:rsidRDefault="00212912" w:rsidP="00212912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>Siedziba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212912">
        <w:rPr>
          <w:rFonts w:ascii="Arial" w:eastAsia="Calibri" w:hAnsi="Arial" w:cs="Arial"/>
          <w:sz w:val="24"/>
          <w:szCs w:val="24"/>
          <w:lang w:val="pl-PL"/>
        </w:rPr>
        <w:t>Wykonawcy: ...................................................................................................</w:t>
      </w:r>
    </w:p>
    <w:p w14:paraId="5EF485C9" w14:textId="77777777" w:rsidR="00212912" w:rsidRPr="00212912" w:rsidRDefault="00212912" w:rsidP="00212912">
      <w:pPr>
        <w:spacing w:after="0"/>
        <w:ind w:left="1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65BD60EF" w14:textId="77777777" w:rsidR="00212912" w:rsidRPr="00212912" w:rsidRDefault="00212912" w:rsidP="00212912">
      <w:pPr>
        <w:tabs>
          <w:tab w:val="left" w:pos="708"/>
        </w:tabs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212912">
        <w:rPr>
          <w:rFonts w:ascii="Arial" w:eastAsia="Calibri" w:hAnsi="Arial" w:cs="Arial"/>
          <w:b/>
          <w:sz w:val="24"/>
          <w:szCs w:val="24"/>
          <w:lang w:val="pl-PL"/>
        </w:rPr>
        <w:t xml:space="preserve">OŚWIADCZENIE WYKONAWCY </w:t>
      </w:r>
    </w:p>
    <w:p w14:paraId="2D3CA6C3" w14:textId="77777777" w:rsidR="00212912" w:rsidRPr="00212912" w:rsidRDefault="00212912" w:rsidP="0021291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212912">
        <w:rPr>
          <w:rFonts w:ascii="Arial" w:eastAsia="Calibri" w:hAnsi="Arial" w:cs="Arial"/>
          <w:sz w:val="24"/>
          <w:szCs w:val="24"/>
          <w:lang w:val="pl-PL" w:eastAsia="pl-PL"/>
        </w:rPr>
        <w:t xml:space="preserve">o aktualności informacji zawartych w oświadczeniu, o którym mowa w art. 125 ust. 1 ustawy </w:t>
      </w:r>
      <w:proofErr w:type="spellStart"/>
      <w:r w:rsidRPr="00212912">
        <w:rPr>
          <w:rFonts w:ascii="Arial" w:eastAsia="Calibri" w:hAnsi="Arial" w:cs="Arial"/>
          <w:sz w:val="24"/>
          <w:szCs w:val="24"/>
          <w:lang w:val="pl-PL" w:eastAsia="pl-PL"/>
        </w:rPr>
        <w:t>Pzp</w:t>
      </w:r>
      <w:proofErr w:type="spellEnd"/>
    </w:p>
    <w:p w14:paraId="0AD65CF0" w14:textId="2BDECD95" w:rsidR="00212912" w:rsidRPr="00212912" w:rsidRDefault="00212912" w:rsidP="00212912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val="pl-PL" w:eastAsia="pl-PL"/>
        </w:rPr>
      </w:pPr>
      <w:r w:rsidRPr="00212912">
        <w:rPr>
          <w:rFonts w:ascii="Arial" w:eastAsia="Calibri" w:hAnsi="Arial" w:cs="Arial"/>
          <w:sz w:val="24"/>
          <w:szCs w:val="24"/>
          <w:lang w:val="pl-PL" w:eastAsia="pl-PL"/>
        </w:rPr>
        <w:t>Przystępując do postępowania o udzielenie zamówienia publicznego realizowanego</w:t>
      </w:r>
      <w:r w:rsidRPr="00212912">
        <w:rPr>
          <w:rFonts w:ascii="Arial" w:eastAsia="Calibri" w:hAnsi="Arial" w:cs="Arial"/>
          <w:sz w:val="24"/>
          <w:szCs w:val="24"/>
          <w:lang w:val="pl-PL" w:eastAsia="pl-PL"/>
        </w:rPr>
        <w:br/>
        <w:t xml:space="preserve">w trybie przetargu nieograniczonego pn.: </w:t>
      </w:r>
      <w:r w:rsidR="00BF685A" w:rsidRPr="00BF685A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9466D4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 xml:space="preserve">, </w:t>
      </w:r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oświadczam/my, że informacje zawarte w oświadczeniu, o którym mowa w art. 125 ust. 1 ustawy </w:t>
      </w:r>
      <w:proofErr w:type="spellStart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w zakresie podstaw wykluczenia z postępowania wskazanych przez Zamawiającego, o których mowa w:</w:t>
      </w:r>
    </w:p>
    <w:p w14:paraId="5CB80B59" w14:textId="77777777" w:rsidR="00212912" w:rsidRPr="00212912" w:rsidRDefault="00212912" w:rsidP="00212912">
      <w:pPr>
        <w:numPr>
          <w:ilvl w:val="4"/>
          <w:numId w:val="10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8" w:anchor="/document/17337528?unitId=art(108)ust(1)pkt(3)&amp;cm=DOCUMENT" w:history="1">
        <w:r w:rsidRPr="00212912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3</w:t>
        </w:r>
      </w:hyperlink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1B983CF6" w14:textId="77777777" w:rsidR="00212912" w:rsidRPr="00212912" w:rsidRDefault="00212912" w:rsidP="00212912">
      <w:pPr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9" w:anchor="/document/17337528?unitId=art(108)ust(1)pkt(4)&amp;cm=DOCUMENT" w:history="1">
        <w:r w:rsidRPr="00212912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4</w:t>
        </w:r>
      </w:hyperlink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, dotyczących orzeczenia zakazu ubiegania się </w:t>
      </w:r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br/>
        <w:t>o zamówienie publiczne tytułem środka zapobiegawczego,</w:t>
      </w:r>
    </w:p>
    <w:p w14:paraId="3A6764DC" w14:textId="77777777" w:rsidR="00212912" w:rsidRPr="00212912" w:rsidRDefault="00212912" w:rsidP="00212912">
      <w:pPr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10" w:anchor="/document/17337528?unitId=art(108)ust(1)pkt(5)&amp;cm=DOCUMENT" w:history="1">
        <w:r w:rsidRPr="00212912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5</w:t>
        </w:r>
      </w:hyperlink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, dotyczących zawarcia z innymi Wykonawcami porozumienia mającego na celu zakłócenie konkurencji,</w:t>
      </w:r>
    </w:p>
    <w:p w14:paraId="2B952E4E" w14:textId="77777777" w:rsidR="00212912" w:rsidRPr="00212912" w:rsidRDefault="00212912" w:rsidP="00212912">
      <w:pPr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val="pl-PL" w:eastAsia="pl-PL"/>
        </w:rPr>
      </w:pPr>
      <w:hyperlink r:id="rId11" w:anchor="/document/17337528?unitId=art(108)ust(1)pkt(6)&amp;cm=DOCUMENT" w:history="1">
        <w:r w:rsidRPr="00212912">
          <w:rPr>
            <w:rFonts w:ascii="Arial" w:eastAsia="Times New Roman" w:hAnsi="Arial" w:cs="Arial"/>
            <w:sz w:val="24"/>
            <w:szCs w:val="24"/>
            <w:u w:val="single"/>
            <w:lang w:val="pl-PL" w:eastAsia="pl-PL"/>
          </w:rPr>
          <w:t>art. 108 ust. 1 pkt 6</w:t>
        </w:r>
      </w:hyperlink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ustawy </w:t>
      </w:r>
      <w:proofErr w:type="spellStart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Pzp</w:t>
      </w:r>
      <w:proofErr w:type="spellEnd"/>
      <w:r w:rsidRPr="00212912">
        <w:rPr>
          <w:rFonts w:ascii="Arial" w:eastAsia="Times New Roman" w:hAnsi="Arial" w:cs="Arial"/>
          <w:sz w:val="24"/>
          <w:szCs w:val="24"/>
          <w:lang w:val="pl-PL" w:eastAsia="pl-PL"/>
        </w:rPr>
        <w:t>, dotyczących zakłócenia konkurencji wynikającego z wcześniejszego zaangażowania Wykonawcy lub podmiotu, który należy z Wykonawcą do tej samej grupy kapitałowej, w przygotowanie postepowania o udzielenie zamówienia.</w:t>
      </w:r>
    </w:p>
    <w:p w14:paraId="151E2CC5" w14:textId="77777777" w:rsidR="00212912" w:rsidRPr="00212912" w:rsidRDefault="00212912" w:rsidP="00212912">
      <w:pPr>
        <w:pStyle w:val="Akapitzlist"/>
        <w:numPr>
          <w:ilvl w:val="4"/>
          <w:numId w:val="10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hAnsi="Arial" w:cs="Arial"/>
          <w:bCs/>
          <w:sz w:val="24"/>
          <w:szCs w:val="24"/>
          <w:lang w:val="pl-PL" w:eastAsia="pl-PL"/>
        </w:rPr>
      </w:pPr>
      <w:r w:rsidRPr="00212912">
        <w:rPr>
          <w:rFonts w:ascii="Arial" w:hAnsi="Arial" w:cs="Arial"/>
          <w:bCs/>
          <w:iCs/>
          <w:sz w:val="24"/>
          <w:szCs w:val="24"/>
          <w:lang w:val="pl-PL" w:eastAsia="pl-PL"/>
        </w:rPr>
        <w:lastRenderedPageBreak/>
        <w:t>art. 5k rozporządzenia 833/2014 w brzmieniu nadanym rozporządzeniem 2022/576 oraz art. 7 ust. 1 ustawy o szczególnych rozwiązaniach w zakresie przeciwdziałania wspieraniu agresji na Ukrainę oraz służących ochronie bezpieczeństwa narodowego</w:t>
      </w:r>
    </w:p>
    <w:p w14:paraId="41A85184" w14:textId="77777777" w:rsidR="00212912" w:rsidRPr="00212912" w:rsidRDefault="00212912" w:rsidP="0021291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212912">
        <w:rPr>
          <w:rFonts w:ascii="Arial" w:eastAsia="Calibri" w:hAnsi="Arial" w:cs="Arial"/>
          <w:b/>
          <w:sz w:val="24"/>
          <w:szCs w:val="24"/>
          <w:lang w:val="pl-PL"/>
        </w:rPr>
        <w:t>są nadal aktualne</w:t>
      </w:r>
    </w:p>
    <w:p w14:paraId="714C0785" w14:textId="77777777" w:rsidR="00212912" w:rsidRPr="00212912" w:rsidRDefault="00212912" w:rsidP="00212912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bCs/>
          <w:i/>
          <w:iCs/>
          <w:lang w:val="pl-PL"/>
        </w:rPr>
      </w:pPr>
    </w:p>
    <w:p w14:paraId="0CC97FF7" w14:textId="77777777" w:rsidR="00212912" w:rsidRPr="00212912" w:rsidRDefault="00212912" w:rsidP="00212912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i/>
          <w:lang w:val="pl-PL"/>
        </w:rPr>
      </w:pPr>
      <w:r w:rsidRPr="00212912">
        <w:rPr>
          <w:rFonts w:ascii="Arial" w:eastAsia="Calibri" w:hAnsi="Arial" w:cs="Arial"/>
          <w:b/>
          <w:bCs/>
          <w:i/>
          <w:iCs/>
          <w:lang w:val="pl-PL"/>
        </w:rPr>
        <w:t>Oświadczenie należy podpisać kwalifikowanym podpisem elektronicznym</w:t>
      </w:r>
      <w:r w:rsidRPr="00212912">
        <w:rPr>
          <w:rFonts w:ascii="Arial" w:eastAsia="Calibri" w:hAnsi="Arial" w:cs="Arial"/>
          <w:b/>
          <w:i/>
          <w:lang w:val="pl-PL"/>
        </w:rPr>
        <w:t xml:space="preserve"> przez osobę(</w:t>
      </w:r>
      <w:proofErr w:type="spellStart"/>
      <w:r w:rsidRPr="00212912">
        <w:rPr>
          <w:rFonts w:ascii="Arial" w:eastAsia="Calibri" w:hAnsi="Arial" w:cs="Arial"/>
          <w:b/>
          <w:i/>
          <w:lang w:val="pl-PL"/>
        </w:rPr>
        <w:t>osby</w:t>
      </w:r>
      <w:proofErr w:type="spellEnd"/>
      <w:r w:rsidRPr="00212912">
        <w:rPr>
          <w:rFonts w:ascii="Arial" w:eastAsia="Calibri" w:hAnsi="Arial" w:cs="Arial"/>
          <w:b/>
          <w:i/>
          <w:lang w:val="pl-PL"/>
        </w:rPr>
        <w:t xml:space="preserve">) upoważnioną(e) do podpisania niniejszej oferty w imieniu Wykonawcy. </w:t>
      </w:r>
    </w:p>
    <w:p w14:paraId="293EE9F1" w14:textId="77777777" w:rsidR="00212912" w:rsidRPr="00212912" w:rsidRDefault="00212912" w:rsidP="00212912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i/>
          <w:lang w:val="pl-PL"/>
        </w:rPr>
      </w:pPr>
    </w:p>
    <w:p w14:paraId="6DA199C4" w14:textId="77777777" w:rsidR="00212912" w:rsidRPr="00212912" w:rsidRDefault="00212912" w:rsidP="00212912">
      <w:pPr>
        <w:widowControl w:val="0"/>
        <w:spacing w:after="0"/>
        <w:ind w:right="-142"/>
        <w:jc w:val="both"/>
        <w:rPr>
          <w:rFonts w:ascii="Arial" w:eastAsia="Calibri" w:hAnsi="Arial" w:cs="Arial"/>
          <w:b/>
          <w:bCs/>
          <w:i/>
          <w:lang w:val="pl-PL"/>
        </w:rPr>
      </w:pPr>
      <w:r w:rsidRPr="00212912">
        <w:rPr>
          <w:rFonts w:ascii="Arial" w:eastAsia="Calibri" w:hAnsi="Arial" w:cs="Arial"/>
          <w:b/>
          <w:bCs/>
          <w:i/>
          <w:iCs/>
          <w:lang w:val="pl-PL"/>
        </w:rPr>
        <w:t>W przypadku wspólnego ubiegania się o zamówienie przez Wykonawców niniejsze oświadczenie składa odrębnie każdy z Wykonawców wspólnie ubiegających się o zamówienie.</w:t>
      </w:r>
      <w:r w:rsidRPr="00212912">
        <w:rPr>
          <w:rFonts w:ascii="Arial" w:eastAsia="Times New Roman" w:hAnsi="Arial" w:cs="Arial"/>
          <w:i/>
          <w:iCs/>
          <w:sz w:val="24"/>
          <w:szCs w:val="24"/>
          <w:u w:val="single"/>
          <w:lang w:val="pl-PL" w:eastAsia="pl-PL"/>
        </w:rPr>
        <w:t xml:space="preserve"> </w:t>
      </w:r>
      <w:r w:rsidRPr="00212912">
        <w:rPr>
          <w:rFonts w:ascii="Arial" w:eastAsia="Times New Roman" w:hAnsi="Arial" w:cs="Arial"/>
          <w:i/>
          <w:iCs/>
          <w:u w:val="single"/>
          <w:lang w:val="pl-PL" w:eastAsia="pl-PL"/>
        </w:rPr>
        <w:t>(dotyczy również wspólników spółki cywilnej).</w:t>
      </w:r>
    </w:p>
    <w:p w14:paraId="6B94DE86" w14:textId="77777777" w:rsidR="00212912" w:rsidRPr="00212912" w:rsidRDefault="00212912" w:rsidP="00212912">
      <w:pPr>
        <w:widowControl w:val="0"/>
        <w:spacing w:after="0"/>
        <w:ind w:right="-142"/>
        <w:jc w:val="both"/>
        <w:rPr>
          <w:lang w:val="pl-PL"/>
        </w:rPr>
      </w:pPr>
      <w:r w:rsidRPr="00212912">
        <w:rPr>
          <w:rFonts w:ascii="Arial" w:eastAsia="Calibri" w:hAnsi="Arial" w:cs="Arial"/>
          <w:b/>
          <w:i/>
          <w:lang w:val="pl-PL"/>
        </w:rPr>
        <w:t xml:space="preserve"> </w:t>
      </w:r>
    </w:p>
    <w:p w14:paraId="60BDF2A5" w14:textId="2BBC97E1" w:rsidR="00E929B4" w:rsidRPr="00212912" w:rsidRDefault="00E929B4" w:rsidP="00690C07">
      <w:pPr>
        <w:rPr>
          <w:lang w:val="pl-PL"/>
        </w:rPr>
      </w:pPr>
    </w:p>
    <w:sectPr w:rsidR="00E929B4" w:rsidRPr="00212912" w:rsidSect="002129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325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3CD3" w14:textId="77777777" w:rsidR="00215577" w:rsidRDefault="00215577" w:rsidP="00047F68">
      <w:pPr>
        <w:spacing w:after="0" w:line="240" w:lineRule="auto"/>
      </w:pPr>
      <w:r>
        <w:separator/>
      </w:r>
    </w:p>
  </w:endnote>
  <w:endnote w:type="continuationSeparator" w:id="0">
    <w:p w14:paraId="4358780E" w14:textId="77777777" w:rsidR="00215577" w:rsidRDefault="00215577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479A0" w14:textId="77777777" w:rsidR="00215577" w:rsidRDefault="00215577" w:rsidP="00047F68">
      <w:pPr>
        <w:spacing w:after="0" w:line="240" w:lineRule="auto"/>
      </w:pPr>
      <w:r>
        <w:separator/>
      </w:r>
    </w:p>
  </w:footnote>
  <w:footnote w:type="continuationSeparator" w:id="0">
    <w:p w14:paraId="7F31B489" w14:textId="77777777" w:rsidR="00215577" w:rsidRDefault="00215577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0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13314483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11721790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7E2D"/>
    <w:rsid w:val="00100800"/>
    <w:rsid w:val="0015074B"/>
    <w:rsid w:val="00157A42"/>
    <w:rsid w:val="00212912"/>
    <w:rsid w:val="00215577"/>
    <w:rsid w:val="0025180A"/>
    <w:rsid w:val="0029639D"/>
    <w:rsid w:val="002D2CE1"/>
    <w:rsid w:val="003159B8"/>
    <w:rsid w:val="00326F90"/>
    <w:rsid w:val="00392CF9"/>
    <w:rsid w:val="0039640C"/>
    <w:rsid w:val="004913FD"/>
    <w:rsid w:val="00542A93"/>
    <w:rsid w:val="005F6479"/>
    <w:rsid w:val="00641735"/>
    <w:rsid w:val="00690C07"/>
    <w:rsid w:val="006D2277"/>
    <w:rsid w:val="0076766C"/>
    <w:rsid w:val="007E419E"/>
    <w:rsid w:val="007F09D0"/>
    <w:rsid w:val="009466D4"/>
    <w:rsid w:val="009E67D2"/>
    <w:rsid w:val="00A727A2"/>
    <w:rsid w:val="00AA1D8D"/>
    <w:rsid w:val="00AF4662"/>
    <w:rsid w:val="00AF6B6D"/>
    <w:rsid w:val="00B10A89"/>
    <w:rsid w:val="00B2171B"/>
    <w:rsid w:val="00B47730"/>
    <w:rsid w:val="00BF685A"/>
    <w:rsid w:val="00C36EE6"/>
    <w:rsid w:val="00C475FC"/>
    <w:rsid w:val="00C77A99"/>
    <w:rsid w:val="00C93934"/>
    <w:rsid w:val="00CA2252"/>
    <w:rsid w:val="00CB0664"/>
    <w:rsid w:val="00D32AF4"/>
    <w:rsid w:val="00D92F41"/>
    <w:rsid w:val="00E929B4"/>
    <w:rsid w:val="00EE5252"/>
    <w:rsid w:val="00F36B9F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99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2025-07-15T07:45:00Z</dcterms:created>
  <dcterms:modified xsi:type="dcterms:W3CDTF">2026-03-20T09:07:00Z</dcterms:modified>
  <cp:category/>
</cp:coreProperties>
</file>